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rechts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093700" name="019d9b36-3f16-72ad-a0f5-3b6257c9c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413214" name="019d9b36-3f16-72ad-a0f5-3b6257c9c08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Decke/ 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247278" name="019d9b30-7261-7e8d-944c-1c704fb9c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459261" name="019d9b30-7261-7e8d-944c-1c704fb9ce7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DG- 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269528" name="019d9b33-cb30-77fd-8702-1249c377b2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993250" name="019d9b33-cb30-77fd-8702-1249c377b2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rechts, vorne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4149263" name="019d9b39-c731-73e5-81b3-1d2fde063b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866939" name="019d9b39-c731-73e5-81b3-1d2fde063b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links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2882666" name="019d9b3f-32ae-73b6-b9d6-deead02926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780937" name="019d9b3f-32ae-73b6-b9d6-deead029264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Wohnzimmer/ Büro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2863305" name="019d9b44-27ab-7c27-9a1b-200b864c24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984729" name="019d9b44-27ab-7c27-9a1b-200b864c24a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7860067" name="019d9b49-c4cd-7661-a9b5-301d564ede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698018" name="019d9b49-c4cd-7661-a9b5-301d564eded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8483239" name="019d9b4d-0519-7517-9091-e7346863df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3575286" name="019d9b4d-0519-7517-9091-e7346863df8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2412448" name="019d9b4e-6d4a-7f44-98bf-0b31f50a4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2646747" name="019d9b4e-6d4a-7f44-98bf-0b31f50a4e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DG-UG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4275599" name="019d9b50-d1a8-73a7-9128-3fc468a199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669573" name="019d9b50-d1a8-73a7-9128-3fc468a199a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287274" name="019d9b45-d7a8-7908-ae0c-6eefc7a6b6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507126" name="019d9b45-d7a8-7908-ae0c-6eefc7a6b6d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9959433" name="019d9b52-583e-772e-94aa-d2113a5eb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297041" name="019d9b52-583e-772e-94aa-d2113a5eb16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DG- UG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3064782" name="019d9b3b-858a-7095-a324-69e2bb615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847128" name="019d9b3b-858a-7095-a324-69e2bb61533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74600301" name="019d9b47-8f0a-7919-ad7b-94ab1cb99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896224" name="019d9b47-8f0a-7919-ad7b-94ab1cb99a5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64403417" name="019d9b54-7c0e-7546-8700-1c2d368936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779648" name="019d9b54-7c0e-7546-8700-1c2d3689362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